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How to Set Your Body and Mind Up for Success (Wellness and Performance)</w:t>
      </w:r>
    </w:p>
    <w:p>
      <w:pPr>
        <w:pStyle w:val="Heading2"/>
      </w:pPr>
      <w:r>
        <w:t>Class Overview</w:t>
      </w:r>
    </w:p>
    <w:p>
      <w:r>
        <w:t>This 50-minute lesson helps students understand how sleep, movement, mindset, and daily habits work together to improve energy, focus, confidence, and overall performance. Students learn practical strategies they can use immediately to support wellness and success in school and daily life.</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how sleep affects energy and focus.</w:t>
        <w:br/>
        <w:t>• Describe how movement supports physical and mental performance.</w:t>
        <w:br/>
        <w:t>• Identify the role of mindset in confidence and resilience.</w:t>
        <w:br/>
        <w:t>• Recognize how daily habits influence long-term success.</w:t>
      </w:r>
    </w:p>
    <w:p>
      <w:pPr>
        <w:pStyle w:val="Heading2"/>
      </w:pPr>
      <w:r>
        <w:t>Materials Needed</w:t>
      </w:r>
    </w:p>
    <w:p>
      <w:r>
        <w:t>• Student workbook</w:t>
        <w:br/>
        <w:t>• Pencils</w:t>
        <w:br/>
        <w:t>• Whiteboard or chart paper</w:t>
      </w:r>
    </w:p>
    <w:p>
      <w:pPr>
        <w:pStyle w:val="Heading2"/>
      </w:pPr>
      <w:r>
        <w:t>Lesson Sequence with Teacher Scripts</w:t>
      </w:r>
    </w:p>
    <w:p>
      <w:pPr>
        <w:pStyle w:val="Heading3"/>
      </w:pPr>
      <w:r>
        <w:t>1. Introduction &amp; Connection (10 minutes)</w:t>
      </w:r>
    </w:p>
    <w:p>
      <w:r>
        <w:t>Teacher Script:</w:t>
        <w:br/>
        <w:t>"Think about a day when you felt focused and energized—and a day when you felt tired and distracted. Today, we’ll learn what causes those differences and how you can take control of your energy and focus."</w:t>
      </w:r>
    </w:p>
    <w:p>
      <w:pPr>
        <w:pStyle w:val="Heading3"/>
      </w:pPr>
      <w:r>
        <w:t>2. Direct Instruction: Wellness Foundations (15 minutes)</w:t>
      </w:r>
    </w:p>
    <w:p>
      <w:r>
        <w:t>Teacher Script:</w:t>
        <w:br/>
        <w:t>"Your body and mind work as a team. Sleep helps your brain reset, movement wakes your body up, and mindset affects how you respond to challenges. Small habits done every day make a big difference."</w:t>
      </w:r>
    </w:p>
    <w:p>
      <w:pPr>
        <w:pStyle w:val="Heading3"/>
      </w:pPr>
      <w:r>
        <w:t>3. Guided Activity: Personal Wellness Plan (15 minutes)</w:t>
      </w:r>
    </w:p>
    <w:p>
      <w:r>
        <w:t>Teacher Script:</w:t>
        <w:br/>
        <w:t>"Open your workbook and look at your daily habits. Choose one small change you could make this week to improve how you feel or perform."</w:t>
      </w:r>
    </w:p>
    <w:p>
      <w:pPr>
        <w:pStyle w:val="Heading3"/>
      </w:pPr>
      <w:r>
        <w:t>4. Reflection &amp; Wrap-Up (10 minutes)</w:t>
      </w:r>
    </w:p>
    <w:p>
      <w:r>
        <w:t>Teacher Script:</w:t>
        <w:br/>
        <w:t>"What is one habit you want to improve starting today? Remember—progress comes from small, consistent choices."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